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und WC</w:t>
            </w:r>
          </w:p>
          <w:p>
            <w:pPr>
              <w:spacing w:before="0" w:after="0" w:line="240" w:lineRule="auto"/>
            </w:pPr>
            <w:r>
              <w:t>3.OG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18273015" name="de760470-1ebb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7190497" name="de760470-1ebb-11f1-b68e-9984984ff63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3.OG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67661360" name="86c55400-1ebc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339111" name="86c55400-1ebc-11f1-b68e-9984984ff63a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 und WC</w:t>
            </w:r>
          </w:p>
          <w:p>
            <w:pPr>
              <w:spacing w:before="0" w:after="0" w:line="240" w:lineRule="auto"/>
            </w:pPr>
            <w:r>
              <w:t>3.OG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8767344" name="06815460-1ebc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8497852" name="06815460-1ebc-11f1-b68e-9984984ff63a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3.OG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22536009" name="3cec4c80-1ebc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0273833" name="3cec4c80-1ebc-11f1-b68e-9984984ff63a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3.OG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0510074" name="716cb2b0-1ebc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1267391" name="716cb2b0-1ebc-11f1-b68e-9984984ff63a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3.OG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38044314" name="d75bab30-1ebc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4543738" name="d75bab30-1ebc-11f1-b68e-9984984ff63a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3.OG</w:t>
            </w:r>
          </w:p>
        </w:tc>
        <w:tc>
          <w:p>
            <w:pPr>
              <w:spacing w:before="0" w:after="0" w:line="240" w:lineRule="auto"/>
            </w:pPr>
            <w:r>
              <w:t>Herd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47108315" name="ac6c4e20-1ebc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5664413" name="ac6c4e20-1ebc-11f1-b68e-9984984ff63a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Zimmer unf Wohnbereich</w:t>
            </w:r>
          </w:p>
          <w:p>
            <w:pPr>
              <w:spacing w:before="0" w:after="0" w:line="240" w:lineRule="auto"/>
            </w:pPr>
            <w:r>
              <w:t>3.OG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5057414" name="f0ad9a30-1ebc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7615262" name="f0ad9a30-1ebc-11f1-b68e-9984984ff63a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>3.OG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21415377" name="2f480fa0-1ebd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0172525" name="2f480fa0-1ebd-11f1-b68e-9984984ff63a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3.OG</w:t>
            </w:r>
          </w:p>
        </w:tc>
        <w:tc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50233590" name="1617ee90-1ebf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5260229" name="1617ee90-1ebf-11f1-b68e-9984984ff63a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Stoffelweg 3, 8820 Wädenswil, Schweiz</w:t>
          </w:r>
        </w:p>
        <w:p>
          <w:pPr>
            <w:spacing w:before="0" w:after="0"/>
          </w:pPr>
          <w:r>
            <w:t>797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